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Eingang,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28432910" name="019e92ac-f815-7d41-b943-dc03cf9658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8028356" name="019e92ac-f815-7d41-b943-dc03cf9658f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61359609" name="019e92b3-dbac-7877-b399-501a7e63c7c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994388" name="019e92b3-dbac-7877-b399-501a7e63c7c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90481218" name="019e92b4-deeb-7cd5-aeb7-01f65c27e0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5526164" name="019e92b4-deeb-7cd5-aeb7-01f65c27e0e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14101201" name="019e9310-16e9-7954-b801-1582608e98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5926082" name="019e9310-16e9-7954-b801-1582608e982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36791020" name="019e92b5-8079-724a-97d3-760fb545d0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0944603" name="019e92b5-8079-724a-97d3-760fb545d0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gesamtes Stockwerk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7857779" name="019e92a7-0d45-7533-8083-9bf9b43401e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3591959" name="019e92a7-0d45-7533-8083-9bf9b43401e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Eingang, Zimmer, 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733464" name="019e92ac-00e4-7f0b-a2a3-ebedf1db13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565183" name="019e92ac-00e4-7f0b-a2a3-ebedf1db139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730334" name="019e92b0-86ec-74c8-bb09-52151c5676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3729496" name="019e92b0-86ec-74c8-bb09-52151c56763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gesamtes Stockwerk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28974929" name="019e92b7-b63d-705e-a0ee-54f61796a1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7043422" name="019e92b7-b63d-705e-a0ee-54f61796a1d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Eingang,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0693008" name="019e92ab-15fa-73d3-a654-2bba3df0c8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7024311" name="019e92ab-15fa-73d3-a654-2bba3df0c85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79574112" name="019e92b0-fda8-787b-99a4-6560584794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8845665" name="019e92b0-fda8-787b-99a4-6560584794f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beide Badezimmer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Boden, Wand, Decke</w:t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94936464" name="019e92a8-5d0e-7b87-8abd-d65c0ac0ee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1157309" name="019e92a8-5d0e-7b87-8abd-d65c0ac0ee0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Waschbecken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7460402" name="019e92b1-6edd-7734-9dde-cda131549b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7016763" name="019e92b1-6edd-7734-9dde-cda131549b4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Cheminée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4179240" name="019e930e-c4fd-722a-a972-e02fae0732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3849875" name="019e930e-c4fd-722a-a972-e02fae0732eb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60509015" name="019e9320-1416-769a-8c3e-36e672cda3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5503423" name="019e9320-1416-769a-8c3e-36e672cda32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Chrminée</w:t>
            </w:r>
          </w:p>
        </w:tc>
        <w:tc>
          <w:p>
            <w:pPr>
              <w:spacing w:before="0" w:after="0" w:line="240" w:lineRule="auto"/>
            </w:pPr>
            <w:r>
              <w:t>LAP/ Faserzement/ Schnüre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26087473" name="019e930f-9d85-738a-817d-e2043a7601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0797037" name="019e930f-9d85-738a-817d-e2043a76014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69623718" name="019e92b2-9d9d-76fc-9037-d2f59f27ba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8948188" name="019e92b2-9d9d-76fc-9037-d2f59f27babb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84211206" name="019e92af-557f-795c-b0a4-01f94570a0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6782356" name="019e92af-557f-795c-b0a4-01f94570a07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Eingang,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0511743" name="019e92ad-c8e7-7113-a654-7822d65f4c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4130230" name="019e92ad-c8e7-7113-a654-7822d65f4cc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Ahornsteig 5, 6047 Horw, Schweiz</w:t>
          </w:r>
        </w:p>
        <w:p>
          <w:pPr>
            <w:spacing w:before="0" w:after="0"/>
          </w:pPr>
          <w:r>
            <w:t>970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